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7581190" name="b0cf0190-269e-11f0-98ba-7d9ac6593f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662294" name="b0cf0190-269e-11f0-98ba-7d9ac6593f4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9852444" name="b4a18d60-269e-11f0-a2ec-adfa967f96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035355" name="b4a18d60-269e-11f0-a2ec-adfa967f96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1332027" name="34714000-26a2-11f0-982f-8b274798dff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075991" name="34714000-26a2-11f0-982f-8b274798dff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8144179" name="381eb7a0-26a2-11f0-8109-c3e789e483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80137" name="381eb7a0-26a2-11f0-8109-c3e789e483e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2141538" name="4db0b870-26a2-11f0-a944-c55802e0d0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843566" name="4db0b870-26a2-11f0-a944-c55802e0d0e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6226991" name="5314e0c0-26a2-11f0-bd4c-6f484423bd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048061" name="5314e0c0-26a2-11f0-bd4c-6f484423bd0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7287969" name="69d01f50-26a2-11f0-adf9-3f9281b8bf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848072" name="69d01f50-26a2-11f0-adf9-3f9281b8bf2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4429222" name="77fe3030-26a2-11f0-b798-655e51e8a0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064035" name="77fe3030-26a2-11f0-b798-655e51e8a08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